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Technik </w:t>
            </w:r>
          </w:p>
          <w:p>
            <w:pPr>
              <w:spacing w:before="0" w:after="0" w:line="240" w:lineRule="auto"/>
            </w:pPr>
            <w:r>
              <w:t>EG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5434467" name="842385c0-45d0-11f0-9253-63a6864932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537410" name="842385c0-45d0-11f0-9253-63a68649329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Technik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3473606" name="2afd4c50-45d1-11f0-b15a-3deb7b327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102295" name="2afd4c50-45d1-11f0-b15a-3deb7b327ef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9384479" name="74b1dbe0-45d1-11f0-974e-95d0977a5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076833" name="74b1dbe0-45d1-11f0-974e-95d0977a5f1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4986711" name="97fff1e0-45d1-11f0-b1f7-47325d2b76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693256" name="97fff1e0-45d1-11f0-b1f7-47325d2b76d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unter 20m2</w:t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OG links </w:t>
            </w:r>
          </w:p>
          <w:p>
            <w:pPr>
              <w:spacing w:before="0" w:after="0" w:line="240" w:lineRule="auto"/>
            </w:pPr>
            <w:r>
              <w:t>Wand / Boden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7900218" name="68137640-45d2-11f0-b570-81005e7cf8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418971" name="68137640-45d2-11f0-b570-81005e7cf8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3865969" name="3ff719e0-45d3-11f0-8625-113524a651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515281" name="3ff719e0-45d3-11f0-8625-113524a651e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Gewölbekeller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124006" name="75226610-45d3-11f0-ac27-6f96e086f6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428012" name="75226610-45d3-11f0-ac27-6f96e086f61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4560528" name="6f2d52f0-45d4-11f0-b0b5-f7da34f95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810798" name="6f2d52f0-45d4-11f0-b0b5-f7da34f95b9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4553912" name="94891340-45d4-11f0-ad08-73e9a8daab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585049" name="94891340-45d4-11f0-ad08-73e9a8daab1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231273" name="b576cb10-45d4-11f0-b2a1-0764957b10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668702" name="b576cb10-45d4-11f0-b2a1-0764957b102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343583" name="c9fb0560-45d4-11f0-abf7-f952617f62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9110" name="c9fb0560-45d4-11f0-abf7-f952617f62f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Staub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0480239" name="8fc63e90-45d5-11f0-b614-8998965378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497463" name="8fc63e90-45d5-11f0-b614-8998965378e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KLP-8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Staub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5380337" name="ee8c7b60-45d5-11f0-8469-abab329617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764564" name="ee8c7b60-45d5-11f0-8469-abab329617e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Technik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7038193" name="293cc8e0-45d7-11f0-a2a8-4578a22468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007907" name="293cc8e0-45d7-11f0-a2a8-4578a224680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312993" name="a4f23fb0-45d7-11f0-817e-eb83885cfd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475316" name="a4f23fb0-45d7-11f0-817e-eb83885cfd9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OG/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Puzu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8166880" name="d449fff0-45d7-11f0-a10f-83df3e6260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897019" name="d449fff0-45d7-11f0-a10f-83df3e62600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329357" name="007e8730-45d8-11f0-a713-1107e737f5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194637" name="007e8730-45d8-11f0-a713-1107e737f54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- DG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2339759" name="7c107070-45d8-11f0-83c8-997eb1342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059582" name="7c107070-45d8-11f0-83c8-997eb1342f6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441140" name="c714ffa0-45d8-11f0-9981-4d4f14a20a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061958" name="c714ffa0-45d8-11f0-9981-4d4f14a20a3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Aussentreppe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226835" name="2e3ec210-45d9-11f0-ae30-2fbeda592a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506413" name="2e3ec210-45d9-11f0-ae30-2fbeda592a3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3564805" name="6db76280-45d9-11f0-b8c5-6f6ebae55d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689392" name="6db76280-45d9-11f0-b8c5-6f6ebae55d8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Steinackerstrasse 31, 9464 Rüti  </w:t>
          </w:r>
        </w:p>
        <w:p>
          <w:pPr>
            <w:spacing w:before="0" w:after="0"/>
          </w:pPr>
          <w:r>
            <w:t>326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